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Hembergstrasse 58, 9630 Wattwil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